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jc w:val="center"/>
      </w:pPr>
      <w:r>
        <w:rPr>
          <w:b/>
          <w:sz w:val="36"/>
        </w:rPr>
        <w:t>ОТЧЕТ</w:t>
      </w:r>
    </w:p>
    <w:p>
      <w:pPr>
        <w:jc w:val="center"/>
      </w:pPr>
      <w:r>
        <w:rPr>
          <w:b/>
          <w:sz w:val="32"/>
        </w:rPr>
        <w:t>по лабораторной работе № 7</w:t>
      </w:r>
    </w:p>
    <w:p>
      <w:pPr>
        <w:jc w:val="center"/>
      </w:pPr>
      <w:r>
        <w:rPr>
          <w:sz w:val="28"/>
        </w:rPr>
        <w:t>по языку SQL</w:t>
      </w:r>
    </w:p>
    <w:p>
      <w:pPr>
        <w:jc w:val="center"/>
      </w:pPr>
      <w:r>
        <w:rPr>
          <w:sz w:val="28"/>
        </w:rPr>
        <w:t>Запросы на чтение, изменение и добавление информации</w:t>
      </w:r>
    </w:p>
    <w:p/>
    <w:p/>
    <w:p/>
    <w:p/>
    <w:p/>
    <w:p/>
    <w:p/>
    <w:p/>
    <w:p>
      <w:pPr>
        <w:jc w:val="center"/>
      </w:pPr>
      <w:r>
        <w:t>Вариант 1</w:t>
      </w:r>
    </w:p>
    <w:p>
      <w:pPr>
        <w:jc w:val="center"/>
      </w:pPr>
      <w:r>
        <w:t>2026</w:t>
      </w:r>
    </w:p>
    <w:p>
      <w:r>
        <w:br w:type="page"/>
      </w:r>
    </w:p>
    <w:p>
      <w:pPr>
        <w:pStyle w:val="Heading1"/>
      </w:pPr>
      <w:r>
        <w:t>Описание варианта задания</w:t>
      </w:r>
    </w:p>
    <w:p>
      <w:r>
        <w:t>Тема 1. Банковская система обслуживания физических клиентов.</w:t>
      </w:r>
    </w:p>
    <w:p>
      <w:r>
        <w:t>Вывести список клиентов, у которых есть дебетовые карты. Отобразить фамилию, имя, тип карты и дату выпуска.</w:t>
      </w:r>
    </w:p>
    <w:p>
      <w:r>
        <w:t>Добавить новую транзакцию по карте с указанным номером карты, типом операции, суммой, текущей датой и временем.</w:t>
      </w:r>
    </w:p>
    <w:p>
      <w:r>
        <w:t>Обновить адрес и телефон клиента по его коду.</w:t>
      </w:r>
    </w:p>
    <w:p>
      <w:r>
        <w:t>Удалить транзакции с суммой менее указанного значения.</w:t>
      </w:r>
    </w:p>
    <w:p>
      <w:r>
        <w:t>Вывести всех клиентов, у которых были транзакции определенного типа на сумму более заданного значения за последний месяц.</w:t>
      </w:r>
    </w:p>
    <w:p>
      <w:pPr>
        <w:pStyle w:val="Heading1"/>
      </w:pPr>
      <w:r>
        <w:t>SQL-скрипт выполнения заданий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NAMES utf8mb4;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USE bank_cards_variant1;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SQL_SAFE_UPDATES = 0;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clients;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bank_cards;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card_transactions;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c.last_name, c.first_name, b.card_type, b.issue_date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clients c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JOIN bank_cards b ON b.client_id = c.client_id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b.card_type = 'Дебетовая';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card_transactions (transaction_datetime, card_number, operation_type, amount)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(NOW(), 5500000000000001, 'Пополнение', 5000.00);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UPDATE clients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address = 'г. Москва, ул. Обновленная, д. 15',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phone = '+7999-88-77'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client_id = 1;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DELETE FROM card_transactions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amount &lt; 100.00;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DISTINCT c.client_id, c.last_name, c.first_name, t.operation_type, t.amount, t.transaction_datetime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clients c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JOIN bank_cards b ON b.client_id = c.client_id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JOIN card_transactions t ON t.card_number = b.card_number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t.operation_type = 'Снятие'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AND t.amount &gt; 1000.00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AND t.transaction_datetime &gt;= DATE_SUB(NOW(), INTERVAL 1 MONTH);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client_id, last_name, first_name, phone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clients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last_name LIKE '%ов%';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clients (last_name, first_name, middle_name, address, phone)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('Романов', 'Степан', 'Игоревич', 'г. Москва, ул. Новоселов, д. 31', '+7998-31-31');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UPDATE bank_cards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card_type = 'Кредитная'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card_number = 5500000000000003;</w:t>
      </w:r>
    </w:p>
    <w:p>
      <w:pPr>
        <w:pStyle w:val="Heading1"/>
      </w:pPr>
      <w:r>
        <w:t>Скриншоты результатов</w:t>
      </w:r>
    </w:p>
    <w:p>
      <w:r>
        <w:rPr>
          <w:b/>
        </w:rPr>
        <w:t>Скриншот результата запроса 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2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3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7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8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9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10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результата запроса 11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pPr>
        <w:pStyle w:val="Heading1"/>
      </w:pPr>
      <w:r>
        <w:t>Вывод</w:t>
      </w:r>
    </w:p>
    <w:p>
      <w:r>
        <w:t>В ходе лабораторной работы подготовлены запросы на чтение, добавление, обновление и удаление данных для базы данных банковской системы обслуживания физических клиентов. Запросы используют таблицы, созданные в лабораторной работе № 6, и позволяют проверить выборку данных, вставку новой транзакции, изменение контактных данных клиента и удаление транзакций по условию.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