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>
      <w:pPr>
        <w:jc w:val="center"/>
      </w:pPr>
      <w:r>
        <w:rPr>
          <w:b/>
          <w:sz w:val="36"/>
        </w:rPr>
        <w:t>ОТЧЕТ</w:t>
      </w:r>
    </w:p>
    <w:p>
      <w:pPr>
        <w:jc w:val="center"/>
      </w:pPr>
      <w:r>
        <w:rPr>
          <w:b/>
          <w:sz w:val="32"/>
        </w:rPr>
        <w:t>по лабораторной работе № 6</w:t>
      </w:r>
    </w:p>
    <w:p>
      <w:pPr>
        <w:jc w:val="center"/>
      </w:pPr>
      <w:r>
        <w:rPr>
          <w:sz w:val="28"/>
        </w:rPr>
        <w:t>по языку SQL</w:t>
      </w:r>
    </w:p>
    <w:p>
      <w:pPr>
        <w:jc w:val="center"/>
      </w:pPr>
      <w:r>
        <w:rPr>
          <w:sz w:val="28"/>
        </w:rPr>
        <w:t>Изучение команд DDL</w:t>
      </w:r>
    </w:p>
    <w:p/>
    <w:p/>
    <w:p/>
    <w:p/>
    <w:p/>
    <w:p/>
    <w:p/>
    <w:p/>
    <w:p>
      <w:pPr>
        <w:jc w:val="center"/>
      </w:pPr>
      <w:r>
        <w:t>Вариант 1</w:t>
      </w:r>
    </w:p>
    <w:p>
      <w:pPr>
        <w:jc w:val="center"/>
      </w:pPr>
      <w:r>
        <w:t>2026</w:t>
      </w:r>
    </w:p>
    <w:p>
      <w:r>
        <w:br w:type="page"/>
      </w:r>
    </w:p>
    <w:p>
      <w:pPr>
        <w:pStyle w:val="Heading1"/>
      </w:pPr>
      <w:r>
        <w:t>Описание варианта задания</w:t>
      </w:r>
    </w:p>
    <w:p>
      <w:r>
        <w:t>Тема 1. Банковская система обслуживания физических клиентов.</w:t>
      </w:r>
    </w:p>
    <w:p>
      <w:r>
        <w:t>Банк предоставляет своим клиентам карты, по которым проводятся финансовые операции: покупки, снятие наличных, пополнение счета. Необходимо отслеживать все транзакции по картам и хранить информацию о владельцах карт.</w:t>
      </w:r>
    </w:p>
    <w:p>
      <w:r>
        <w:t>У каждого клиента может быть несколько карт различного типа. Каждая операция по карте фиксируется с указанием типа операции, суммы проведения транзакции и времени совершения сделки. Система хранит контактные данные клиентов для связи.</w:t>
      </w:r>
    </w:p>
    <w:p>
      <w:pPr>
        <w:pStyle w:val="Heading1"/>
      </w:pPr>
      <w:r>
        <w:t>Логическая модель данных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shd w:fill="F2F4F7"/>
            <w:vAlign w:val="center"/>
          </w:tcPr>
          <w:p>
            <w:r>
              <w:rPr>
                <w:b/>
              </w:rPr>
              <w:t>Таблица</w:t>
            </w:r>
          </w:p>
        </w:tc>
        <w:tc>
          <w:tcPr>
            <w:tcW w:type="dxa" w:w="2340"/>
            <w:shd w:fill="F2F4F7"/>
            <w:vAlign w:val="center"/>
          </w:tcPr>
          <w:p>
            <w:r>
              <w:rPr>
                <w:b/>
              </w:rPr>
              <w:t>Первичный ключ</w:t>
            </w:r>
          </w:p>
        </w:tc>
        <w:tc>
          <w:tcPr>
            <w:tcW w:type="dxa" w:w="2340"/>
            <w:shd w:fill="F2F4F7"/>
            <w:vAlign w:val="center"/>
          </w:tcPr>
          <w:p>
            <w:r>
              <w:rPr>
                <w:b/>
              </w:rPr>
              <w:t>Поля</w:t>
            </w:r>
          </w:p>
        </w:tc>
        <w:tc>
          <w:tcPr>
            <w:tcW w:type="dxa" w:w="2340"/>
            <w:shd w:fill="F2F4F7"/>
            <w:vAlign w:val="center"/>
          </w:tcPr>
          <w:p>
            <w:r>
              <w:rPr>
                <w:b/>
              </w:rPr>
              <w:t>Связи</w:t>
            </w:r>
          </w:p>
        </w:tc>
      </w:tr>
      <w:tr>
        <w:tc>
          <w:tcPr>
            <w:tcW w:type="dxa" w:w="2340"/>
            <w:vAlign w:val="center"/>
          </w:tcPr>
          <w:p>
            <w:r>
              <w:t>clients</w:t>
            </w:r>
          </w:p>
        </w:tc>
        <w:tc>
          <w:tcPr>
            <w:tcW w:type="dxa" w:w="2340"/>
            <w:vAlign w:val="center"/>
          </w:tcPr>
          <w:p>
            <w:r>
              <w:t>client_id</w:t>
            </w:r>
          </w:p>
        </w:tc>
        <w:tc>
          <w:tcPr>
            <w:tcW w:type="dxa" w:w="2340"/>
            <w:vAlign w:val="center"/>
          </w:tcPr>
          <w:p>
            <w:r>
              <w:t>last_name, first_name, middle_name, address, phone</w:t>
            </w:r>
          </w:p>
        </w:tc>
        <w:tc>
          <w:tcPr>
            <w:tcW w:type="dxa" w:w="2340"/>
            <w:vAlign w:val="center"/>
          </w:tcPr>
          <w:p>
            <w:r>
              <w:t>Один клиент имеет несколько карт</w:t>
            </w:r>
          </w:p>
        </w:tc>
      </w:tr>
      <w:tr>
        <w:tc>
          <w:tcPr>
            <w:tcW w:type="dxa" w:w="2340"/>
            <w:vAlign w:val="center"/>
          </w:tcPr>
          <w:p>
            <w:r>
              <w:t>bank_cards</w:t>
            </w:r>
          </w:p>
        </w:tc>
        <w:tc>
          <w:tcPr>
            <w:tcW w:type="dxa" w:w="2340"/>
            <w:vAlign w:val="center"/>
          </w:tcPr>
          <w:p>
            <w:r>
              <w:t>card_number</w:t>
            </w:r>
          </w:p>
        </w:tc>
        <w:tc>
          <w:tcPr>
            <w:tcW w:type="dxa" w:w="2340"/>
            <w:vAlign w:val="center"/>
          </w:tcPr>
          <w:p>
            <w:r>
              <w:t>client_id, card_type, issue_date</w:t>
            </w:r>
          </w:p>
        </w:tc>
        <w:tc>
          <w:tcPr>
            <w:tcW w:type="dxa" w:w="2340"/>
            <w:vAlign w:val="center"/>
          </w:tcPr>
          <w:p>
            <w:r>
              <w:t>Каждая карта принадлежит одному клиенту</w:t>
            </w:r>
          </w:p>
        </w:tc>
      </w:tr>
      <w:tr>
        <w:tc>
          <w:tcPr>
            <w:tcW w:type="dxa" w:w="2340"/>
            <w:vAlign w:val="center"/>
          </w:tcPr>
          <w:p>
            <w:r>
              <w:t>card_transactions</w:t>
            </w:r>
          </w:p>
        </w:tc>
        <w:tc>
          <w:tcPr>
            <w:tcW w:type="dxa" w:w="2340"/>
            <w:vAlign w:val="center"/>
          </w:tcPr>
          <w:p>
            <w:r>
              <w:t>transaction_datetime, card_number</w:t>
            </w:r>
          </w:p>
        </w:tc>
        <w:tc>
          <w:tcPr>
            <w:tcW w:type="dxa" w:w="2340"/>
            <w:vAlign w:val="center"/>
          </w:tcPr>
          <w:p>
            <w:r>
              <w:t>operation_type, amount</w:t>
            </w:r>
          </w:p>
        </w:tc>
        <w:tc>
          <w:tcPr>
            <w:tcW w:type="dxa" w:w="2340"/>
            <w:vAlign w:val="center"/>
          </w:tcPr>
          <w:p>
            <w:r>
              <w:t>Каждая транзакция относится к одной карте</w:t>
            </w:r>
          </w:p>
        </w:tc>
      </w:tr>
    </w:tbl>
    <w:p/>
    <w:p>
      <w:r>
        <w:t>Связи: clients.client_id 1:M bank_cards.client_id; bank_cards.card_number 1:M card_transactions.card_number.</w:t>
      </w:r>
    </w:p>
    <w:p>
      <w:pPr>
        <w:pStyle w:val="Heading1"/>
      </w:pPr>
      <w:r>
        <w:t>DDL-скрипт и заполнение тестовыми данными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SET NAMES utf8mb4;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DROP DATABASE IF EXISTS bank_cards_variant1;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CREATE DATABASE bank_cards_variant1 CHARACTER SET utf8mb4 COLLATE utf8mb4_unicode_ci;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USE bank_cards_variant1;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CREATE TABLE clients (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client_id INT PRIMARY KEY AUTO_INCREMENT,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last_name VARCHAR(50)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first_name VARCHAR(50)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middle_name VARCHAR(50),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address VARCHAR(255)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phone VARCHAR(20) NOT NULL UNIQUE,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CONSTRAINT chk_clients_phone CHECK (phone REGEXP '^[+]7[0-9]{3}-[0-9]{2}-[0-9]{2}$')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CREATE TABLE bank_cards (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card_number BIGINT PRIMARY KEY,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client_id 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card_type VARCHAR(20)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issue_date DATE NOT NULL DEFAULT (CURRENT_DATE),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CONSTRAINT chk_bank_cards_type CHECK (card_type IN ('Дебетовая', 'Кредитная')),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CONSTRAINT fk_bank_cards_clients FOREIGN KEY (client_id)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    REFERENCES clients(client_id)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    ON DELETE CASCADE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CREATE TABLE card_transactions (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transaction_datetime DATETIME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card_number BIGINT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operation_type VARCHAR(20)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amount DECIMAL(12, 2) NOT NULL,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PRIMARY KEY (transaction_datetime, card_number),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CONSTRAINT chk_card_transactions_operation CHECK (operation_type IN ('Покупка', 'Снятие', 'Пополнение')),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CONSTRAINT chk_card_transactions_amount CHECK (amount &gt; 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CONSTRAINT fk_card_transactions_bank_cards FOREIGN KEY (card_number)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    REFERENCES bank_cards(card_number)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    ON UPDATE CASCADE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 xml:space="preserve">        ON DELETE CASCADE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INSERT INTO clients (client_id, last_name, first_name, middle_name, address, phone) VALUES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(1, 'Иванов', 'Алексей', 'Сергеевич', 'г. Москва, ул. Тверская, д. 1', '+7901-10-01'),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(2, 'Петров', 'Дмитрий', 'Игоревич', 'г. Москва, ул. Арбат, д. 2', '+7902-10-02'),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(3, 'Сидорова', 'Мария', 'Андреевна', 'г. Москва, ул. Лесная, д. 3', '+7903-10-03'),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(4, 'Смирнов', 'Никита', 'Олегович', 'г. Химки, ул. Мира, д. 4', '+7904-10-04'),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(5, 'Кузнецова', 'Анна', 'Павловна', 'г. Мытищи, ул. Центральная, д. 5', '+7905-10-05'),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(6, 'Попов', 'Илья', 'Романович', 'г. Москва, ул. Садовая, д. 6', '+7906-10-06'),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(7, 'Васильева', 'Елена', 'Викторовна', 'г. Москва, ул. Новая, д. 7', '+7907-10-07'),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(8, 'Соколов', 'Кирилл', 'Денисович', 'г. Балашиха, ул. Заречная, д. 8', '+7908-10-08'),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(9, 'Михайлова', 'Ольга', 'Ивановна', 'г. Москва, ул. Парковая, д. 9', '+7909-10-09'),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(10, 'Новиков', 'Максим', 'Артемович', 'г. Подольск, ул. Южная, д. 10', '+7910-10-10'),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(11, 'Федорова', 'Наталья', 'Семеновна', 'г. Москва, ул. Северная, д. 11', '+7911-10-11'),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(12, 'Морозов', 'Андрей', 'Петрович', 'г. Королев, ул. Гагарина, д. 12', '+7912-10-12'),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(13, 'Волкова', 'София', 'Дмитриевна', 'г. Москва, ул. Школьная, д. 13', '+7913-10-13'),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(14, 'Алексеев', 'Павел', 'Николаевич', 'г. Реутов, ул. Победы, д. 14', '+7914-10-14'),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(15, 'Лебедева', 'Виктория', 'Алексеевна', 'г. Москва, ул. Речная, д. 15', '+7915-10-15'),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(16, 'Семенов', 'Роман', 'Владимирович', 'г. Люберцы, ул. Восточная, д. 16', '+7916-10-16'),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(17, 'Егорова', 'Татьяна', 'Михайловна', 'г. Москва, ул. Зеленая, д. 17', '+7917-10-17'),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(18, 'Павлов', 'Глеб', 'Станиславович', 'г. Видное, ул. Солнечная, д. 18', '+7918-10-18'),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(19, 'Козлова', 'Екатерина', 'Ильинична', 'г. Москва, ул. Академика, д. 19', '+7919-10-19'),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(20, 'Степанов', 'Денис', 'Евгеньевич', 'г. Одинцово, ул. Молодежная, д. 20', '+7920-10-20'),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(21, 'Николаева', 'Анастасия', 'Романовна', 'г. Москва, ул. Полевая, д. 21', '+7921-10-21'),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(22, 'Орлов', 'Матвей', 'Андреевич', 'г. Домодедово, ул. Ленина, д. 22', '+7922-10-22'),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(23, 'Андреева', 'Дарья', 'Олеговна', 'г. Москва, ул. Озерная, д. 23', '+7923-10-23'),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(24, 'Макаров', 'Артур', 'Сергеевич', 'г. Красногорск, ул. Спортивная, д. 24', '+7924-10-24'),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(25, 'Захарова', 'Полина', 'Игоревна', 'г. Москва, ул. Цветочная, д. 25', '+7925-10-25'),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(26, 'Зайцев', 'Михаил', 'Павлович', 'г. Долгопрудный, ул. Березовая, д. 26', '+7926-10-26'),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(27, 'Соловьева', 'Ксения', 'Витальевна', 'г. Москва, ул. Луговая, д. 27', '+7927-10-27'),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(28, 'Борисов', 'Владислав', 'Денисович', 'г. Раменское, ул. Советская, д. 28', '+7928-10-28'),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(29, 'Григорьева', 'Алина', 'Максимовна', 'г. Москва, ул. Набережная, д. 29', '+7929-10-29'),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(30, 'Титов', 'Егор', 'Константинович', 'г. Зеленоград, ул. Центральная, д. 30', '+7930-10-30');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INSERT INTO bank_cards (card_number, client_id, card_type, issue_date) VALUES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(5500000000000001, 1, 'Дебетовая', '2025-01-01'),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(5500000000000002, 2, 'Кредитная', '2025-02-02'),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(5500000000000003, 3, 'Дебетовая', '2025-03-03'),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(5500000000000004, 4, 'Кредитная', '2025-04-04'),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(5500000000000005, 5, 'Дебетовая', '2025-05-05'),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(5500000000000006, 6, 'Кредитная', '2025-06-06'),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(5500000000000007, 7, 'Дебетовая', '2025-07-07'),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(5500000000000008, 8, 'Кредитная', '2025-08-08'),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(5500000000000009, 9, 'Дебетовая', '2025-09-09'),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(5500000000000010, 10, 'Кредитная', '2025-10-10'),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(5500000000000011, 11, 'Дебетовая', '2025-11-11'),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(5500000000000012, 12, 'Кредитная', '2025-12-12'),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(5500000000000013, 13, 'Дебетовая', '2025-01-13'),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(5500000000000014, 14, 'Кредитная', '2025-02-14'),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(5500000000000015, 15, 'Дебетовая', '2025-03-15'),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(5500000000000016, 16, 'Кредитная', '2025-04-16'),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(5500000000000017, 17, 'Дебетовая', '2025-05-17'),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(5500000000000018, 18, 'Кредитная', '2025-06-18'),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(5500000000000019, 19, 'Дебетовая', '2025-07-19'),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(5500000000000020, 20, 'Кредитная', '2025-08-20'),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(5500000000000021, 21, 'Дебетовая', '2025-09-21'),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(5500000000000022, 22, 'Кредитная', '2025-10-22'),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(5500000000000023, 23, 'Дебетовая', '2025-11-23'),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(5500000000000024, 24, 'Кредитная', '2025-12-24'),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(5500000000000025, 25, 'Дебетовая', '2025-01-25'),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(5500000000000026, 26, 'Кредитная', '2025-02-26'),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(5500000000000027, 27, 'Дебетовая', '2025-03-27'),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(5500000000000028, 28, 'Кредитная', '2025-04-01'),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(5500000000000029, 29, 'Дебетовая', '2025-05-02'),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(5500000000000030, 30, 'Кредитная', '2025-06-03');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INSERT INTO card_transactions (transaction_datetime, card_number, operation_type, amount) VALUES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 DAY), 5500000000000001, 'Покупка', 1250.50),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 DAY), 5500000000000002, 'Снятие', 2500.00),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3 DAY), 5500000000000003, 'Пополнение', 7000.00),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4 DAY), 5500000000000004, 'Покупка', 430.75),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5 DAY), 5500000000000005, 'Снятие', 75.00),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6 DAY), 5500000000000006, 'Пополнение', 12000.00),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7 DAY), 5500000000000007, 'Покупка', 890.20),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8 DAY), 5500000000000008, 'Снятие', 3100.00),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9 DAY), 5500000000000009, 'Пополнение', 5000.00),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10 DAY), 5500000000000010, 'Покупка', 150.00),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11 DAY), 5500000000000011, 'Снятие', 1600.00),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12 DAY), 5500000000000012, 'Пополнение', 4000.00),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13 DAY), 5500000000000013, 'Покупка', 980.40),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14 DAY), 5500000000000014, 'Снятие', 2100.00),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15 DAY), 5500000000000015, 'Пополнение', 9000.00),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16 DAY), 5500000000000016, 'Покупка', 320.00),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17 DAY), 5500000000000017, 'Снятие', 4500.00),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18 DAY), 5500000000000018, 'Пополнение', 3500.00),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19 DAY), 5500000000000019, 'Покупка', 270.10),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20 DAY), 5500000000000020, 'Снятие', 90.00),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21 DAY), 5500000000000021, 'Пополнение', 2500.00),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22 DAY), 5500000000000022, 'Покупка', 640.00),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23 DAY), 5500000000000023, 'Снятие', 1750.00),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24 DAY), 5500000000000024, 'Пополнение', 6000.00),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25 DAY), 5500000000000025, 'Покупка', 1120.00),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26 DAY), 5500000000000026, 'Снятие', 2900.00),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27 DAY), 5500000000000027, 'Пополнение', 8000.00),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28 DAY), 5500000000000028, 'Покупка', 510.00),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29 DAY), 5500000000000029, 'Снятие', 1350.00),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(DATE_SUB(NOW(), INTERVAL 30 DAY), 5500000000000030, 'Пополнение', 11000.00);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INSERT INTO clients (client_id, last_name, first_name, middle_name, address, phone) VALUES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(1001, 'Тестов', 'Иван', 'Петрович', 'г. Москва, ул. Проверочная, д. 1', '+7999-10-01');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INSERT INTO bank_cards (card_number, client_id, card_type, issue_date) VALUES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(5599999999999999, 1001, 'Дебетовая', CURRENT_DATE);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INSERT INTO card_transactions (transaction_datetime, card_number, operation_type, amount) VALUES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(NOW(), 5599999999999999, 'Пополнение', 1000.00);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UPDATE clients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SET client_id = 1002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client_id = 1001;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*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bank_cards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card_number = 5599999999999999;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*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card_transactions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card_number = 5599999999999999;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DELETE FROM clients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client_id = 1002;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*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bank_cards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card_number = 5599999999999999;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SELECT *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FROM card_transactions</w:t>
      </w:r>
    </w:p>
    <w:p>
      <w:pPr>
        <w:spacing w:after="0" w:line="240" w:lineRule="auto"/>
      </w:pPr>
      <w:r>
        <w:rPr>
          <w:rFonts w:ascii="Consolas" w:hAnsi="Consolas" w:eastAsia="Consolas"/>
          <w:sz w:val="16"/>
        </w:rPr>
        <w:t>WHERE card_number = 5599999999999999;</w:t>
      </w:r>
    </w:p>
    <w:p>
      <w:pPr>
        <w:pStyle w:val="Heading1"/>
      </w:pPr>
      <w:r>
        <w:t>Скриншоты тестирования</w:t>
      </w:r>
    </w:p>
    <w:p>
      <w:r>
        <w:rPr>
          <w:b/>
        </w:rPr>
        <w:t>Скриншот создания таблиц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заполнения таблиц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r>
        <w:rPr>
          <w:b/>
        </w:rPr>
        <w:t>Скриншот проверки каскадных операций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360"/>
      </w:tblGrid>
      <w:tr>
        <w:tc>
          <w:tcPr>
            <w:tcW w:type="dxa" w:w="9360"/>
          </w:tcPr>
          <w:p>
            <w:r>
              <w:br/>
              <w:br/>
              <w:br/>
              <w:br/>
              <w:br/>
            </w:r>
          </w:p>
        </w:tc>
      </w:tr>
    </w:tbl>
    <w:p/>
    <w:p>
      <w:pPr>
        <w:pStyle w:val="Heading1"/>
      </w:pPr>
      <w:r>
        <w:t>Вывод</w:t>
      </w:r>
    </w:p>
    <w:p>
      <w:r>
        <w:t>В ходе лабораторной работы спроектирована база данных для банковской системы обслуживания физических клиентов, созданы таблицы с первичными и внешними ключами, заданы ограничения целостности, внесены тестовые данные и подготовлены запросы для проверки каскадных операций.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